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Flachdach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Abdichtungsbahn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7830244" name="019f45b3-f7dc-7890-99d0-ec1f51c88d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2217961" name="019f45b3-f7dc-7890-99d0-ec1f51c88dc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4592632" name="019f45b4-2e66-7f22-8fe7-9aef02f183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4147842" name="019f45b4-2e66-7f22-8fe7-9aef02f1834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DG-UG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639692" name="019f45c0-7262-7637-befe-04f7e143b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0172454" name="019f45c0-7262-7637-befe-04f7e143b26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923703" name="019f45c1-139f-79c4-bd02-29b37a7121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736271" name="019f45c1-139f-79c4-bd02-29b37a7121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6068409" name="019f45c6-b962-790e-be0a-66fa951ba5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7349323" name="019f45c6-b962-790e-be0a-66fa951ba5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6188987" name="019f45c6-d672-79be-8c33-d93589e952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793925" name="019f45c6-d672-79be-8c33-d93589e9526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Pfruendhofstrasse 1, 8910 Affoltern am Albis</w:t>
          </w:r>
        </w:p>
        <w:p>
          <w:pPr>
            <w:spacing w:before="0" w:after="0"/>
          </w:pPr>
          <w:r>
            <w:t>884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